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JG. 2021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820188" name="d23d3fc0-d899-11ef-9e15-ed811d7d3a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140775" name="d23d3fc0-d899-11ef-9e15-ed811d7d3ae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893914" name="d9180280-d899-11ef-a09f-8170fdc37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38891" name="d9180280-d899-11ef-a09f-8170fdc375b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Bauherr selber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603514" name="f2b70010-d899-11ef-ae8c-fb7ad00b4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708303" name="f2b70010-d899-11ef-ae8c-fb7ad00b4f1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850471" name="f69cc5c0-d899-11ef-a8fa-85a7c98ab5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745375" name="f69cc5c0-d899-11ef-a8fa-85a7c98ab56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JG. 2013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347174" name="3c4df580-d89a-11ef-99c1-7f64da6c1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293944" name="3c4df580-d89a-11ef-99c1-7f64da6c147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0734504" name="42796570-d89a-11ef-9b6e-0d2ec26403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550945" name="42796570-d89a-11ef-9b6e-0d2ec264038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Gem. Cheminée Bauer kein Asbest verwendet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4549895" name="68de3150-d89a-11ef-9093-eb59b557a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545992" name="68de3150-d89a-11ef-9093-eb59b557a01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6216169" name="6e130c40-d89a-11ef-a4d8-01b0cbbb76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428591" name="6e130c40-d89a-11ef-a4d8-01b0cbbb761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2013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371932" name="89880250-d89a-11ef-a0c4-871b1c946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499297" name="89880250-d89a-11ef-a0c4-871b1c946ff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754911" name="8f67c340-d89a-11ef-bcda-9124760253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839643" name="8f67c340-d89a-11ef-bcda-91247602530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Bauherr selber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656105" name="a1b74340-d89a-11ef-bc82-990d40854d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679919" name="a1b74340-d89a-11ef-bc82-990d40854d3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567722" name="a7578a30-d89a-11ef-b968-35396762bc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36510" name="a7578a30-d89a-11ef-b968-35396762bcc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Boden/ 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2014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3114316" name="39588dd0-d89b-11ef-a7e7-71ecaaa14f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332113" name="39588dd0-d89b-11ef-a7e7-71ecaaa14ff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044410" name="3d5d9b50-d89b-11ef-8b66-bb8950ad6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162357" name="3d5d9b50-d89b-11ef-8b66-bb8950ad67a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2015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5328366" name="45cb19c0-d8a0-11ef-82c5-0d037e898f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075105" name="45cb19c0-d8a0-11ef-82c5-0d037e898ff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517965" name="48ff42b0-d8a0-11ef-9147-cb9624ea2d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149309" name="48ff42b0-d8a0-11ef-9147-cb9624ea2d5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2015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77365" name="60b84230-d8a0-11ef-a918-73d25d896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239522" name="60b84230-d8a0-11ef-a918-73d25d8960f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898774" name="6508feb0-d8a0-11ef-99ea-6727bdf97b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143207" name="6508feb0-d8a0-11ef-99ea-6727bdf97b5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Alle Räume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2017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131605" name="96c059d0-d8a0-11ef-b4fe-13941c9ccd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947077" name="96c059d0-d8a0-11ef-b4fe-13941c9ccd2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6694522" name="9b0e5730-d8a0-11ef-8a6d-01ace1ab29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071991" name="9b0e5730-d8a0-11ef-8a6d-01ace1ab295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Bauherr selber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085926" name="b0453fb0-d8a0-11ef-8724-e9a3a5fe44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572888" name="b0453fb0-d8a0-11ef-8724-e9a3a5fe44a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157235" name="b5158c70-d8a0-11ef-8c21-f397ecb90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238239" name="b5158c70-d8a0-11ef-8c21-f397ecb903a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JG 2002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4322385" name="b70c5690-d8a4-11ef-ae91-a5ad2df98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212748" name="b70c5690-d8a4-11ef-ae91-a5ad2df98b6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37175" name="bab2a240-d8a4-11ef-9d93-59f283e16a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539795" name="bab2a240-d8a4-11ef-9d93-59f283e16ad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Asbestkarton 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788741" name="d411b0a0-d8a4-11ef-8006-f1c16c0782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551137" name="d411b0a0-d8a4-11ef-8006-f1c16c07821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3968499" name="d75235a0-d8a4-11ef-b5d5-09bc35d4a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265993" name="d75235a0-d8a4-11ef-b5d5-09bc35d4a70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Keine Belastungen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188934" name="fa536420-d8a4-11ef-a231-5b39d5edc0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854192" name="fa536420-d8a4-11ef-a231-5b39d5edc03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9427153" name="fd51b000-d8a4-11ef-be79-c730335d44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592847" name="fd51b000-d8a4-11ef-be79-c730335d44f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Luftschutz 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Keine Belastungen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1907077" name="141468a0-d8a5-11ef-bcd7-61ba4887af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669268" name="141468a0-d8a5-11ef-bcd7-61ba4887afd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159705" name="1a9635f0-d8a5-11ef-ad1b-992d3f2baa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67176" name="1a9635f0-d8a5-11ef-ad1b-992d3f2baa9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Keine Belastungen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090442" name="44178410-d8a5-11ef-99d5-910587a55f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996790" name="44178410-d8a5-11ef-99d5-910587a55f5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3996756" name="47abce60-d8a5-11ef-a6b7-93a50e7a76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539972" name="47abce60-d8a5-11ef-a6b7-93a50e7a766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DG/ 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 Ort vom Maurer  erstellt mit Sand, Kalk , Zement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231246" name="831b9b50-d8a6-11ef-9ce0-25aba0051f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149044" name="831b9b50-d8a6-11ef-9ce0-25aba0051f8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8902155" name="93d36450-d8a6-11ef-996e-d3d1ba6d02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426683" name="93d36450-d8a6-11ef-996e-d3d1ba6d022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Haldenweg 10, 8322 Russikon</w:t>
          </w:r>
        </w:p>
        <w:p>
          <w:pPr>
            <w:spacing w:before="0" w:after="0"/>
          </w:pPr>
          <w:r>
            <w:t>133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